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TZ床边教室（张家港）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（张家港）全科211;全科212;全科213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TZ床边教室（江阴）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（江阴）全科211;全科212;全科213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